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67E6B" w14:textId="77777777" w:rsidR="0053194E" w:rsidRDefault="00474D79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31BC7FA7" w14:textId="77777777" w:rsidR="0053194E" w:rsidRDefault="00474D79">
      <w:pPr>
        <w:spacing w:after="0"/>
        <w:jc w:val="center"/>
      </w:pPr>
      <w:r>
        <w:t>Місто: Запоріжжя</w:t>
      </w:r>
    </w:p>
    <w:p w14:paraId="2779E6A9" w14:textId="77777777" w:rsidR="0053194E" w:rsidRDefault="00474D79">
      <w:pPr>
        <w:spacing w:after="240"/>
        <w:jc w:val="center"/>
      </w:pPr>
      <w:r>
        <w:t>31 Січня - 01 Лютого 2026</w:t>
      </w:r>
    </w:p>
    <w:p w14:paraId="0A92B5B1" w14:textId="77777777" w:rsidR="0053194E" w:rsidRDefault="00474D79">
      <w:pPr>
        <w:pStyle w:val="Heading1"/>
        <w:jc w:val="center"/>
      </w:pPr>
      <w:r>
        <w:t>046 Hip-Hop Юніори Solo Дівчата Відкрита ліга</w:t>
      </w:r>
    </w:p>
    <w:p w14:paraId="3951080A" w14:textId="77777777" w:rsidR="0053194E" w:rsidRDefault="00474D79">
      <w:pPr>
        <w:pStyle w:val="Heading2"/>
      </w:pPr>
      <w:r>
        <w:t>Фінал</w:t>
      </w:r>
    </w:p>
    <w:p w14:paraId="74AE3F12" w14:textId="77777777" w:rsidR="0053194E" w:rsidRDefault="00474D79">
      <w:pPr>
        <w:spacing w:after="0"/>
      </w:pPr>
      <w:r>
        <w:t>Суддівська колегія:</w:t>
      </w:r>
    </w:p>
    <w:p w14:paraId="5BB694C4" w14:textId="77777777" w:rsidR="0053194E" w:rsidRDefault="00474D79">
      <w:pPr>
        <w:spacing w:after="0"/>
      </w:pPr>
      <w:r>
        <w:t>A - Рижкова Олена</w:t>
      </w:r>
    </w:p>
    <w:p w14:paraId="06760D88" w14:textId="77777777" w:rsidR="0053194E" w:rsidRDefault="00474D79">
      <w:pPr>
        <w:spacing w:after="0"/>
      </w:pPr>
      <w:r>
        <w:t>B - Анастасія Оріна</w:t>
      </w:r>
    </w:p>
    <w:p w14:paraId="79F1C437" w14:textId="77777777" w:rsidR="0053194E" w:rsidRDefault="00474D79">
      <w:pPr>
        <w:spacing w:after="0"/>
      </w:pPr>
      <w:r>
        <w:t>C - Олена Рубан</w:t>
      </w:r>
    </w:p>
    <w:p w14:paraId="4B015975" w14:textId="77777777" w:rsidR="0053194E" w:rsidRDefault="00474D79">
      <w:pPr>
        <w:spacing w:after="0"/>
      </w:pPr>
      <w:r>
        <w:t>D - Тетяна Ворона</w:t>
      </w:r>
    </w:p>
    <w:p w14:paraId="0DD1B180" w14:textId="77777777" w:rsidR="0053194E" w:rsidRDefault="00474D79">
      <w:pPr>
        <w:spacing w:after="0"/>
      </w:pPr>
      <w:r>
        <w:t>E - Ольга Яковлєва</w:t>
      </w:r>
    </w:p>
    <w:p w14:paraId="409346BA" w14:textId="77777777" w:rsidR="0053194E" w:rsidRDefault="00474D79">
      <w:pPr>
        <w:spacing w:after="0"/>
      </w:pPr>
      <w:r>
        <w:t>F - Аліна Лисікова</w:t>
      </w:r>
    </w:p>
    <w:p w14:paraId="6D0D357E" w14:textId="77777777" w:rsidR="0053194E" w:rsidRDefault="0053194E">
      <w:pPr>
        <w:spacing w:after="120"/>
      </w:pPr>
    </w:p>
    <w:p w14:paraId="2ECA2081" w14:textId="77777777" w:rsidR="0053194E" w:rsidRDefault="00474D79">
      <w:r>
        <w:t>Результати:</w:t>
      </w:r>
    </w:p>
    <w:p w14:paraId="1B4DC6EA" w14:textId="77777777" w:rsidR="0053194E" w:rsidRDefault="00474D79">
      <w:pPr>
        <w:pStyle w:val="ListNumber"/>
      </w:pPr>
      <w:r>
        <w:t>#177 Ангелина Герман - 1 місце</w:t>
      </w:r>
    </w:p>
    <w:p w14:paraId="11D4AE84" w14:textId="77777777" w:rsidR="0053194E" w:rsidRDefault="00474D79">
      <w:pPr>
        <w:pStyle w:val="ListNumber"/>
      </w:pPr>
      <w:r>
        <w:t>#80 Марія Петрова - 2 місце</w:t>
      </w:r>
    </w:p>
    <w:p w14:paraId="2737B793" w14:textId="77777777" w:rsidR="0053194E" w:rsidRDefault="0053194E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474D79" w14:paraId="124ADD60" w14:textId="77777777" w:rsidTr="005319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F8A5008" w14:textId="77777777" w:rsidR="00474D79" w:rsidRDefault="00474D79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182CFD47" w14:textId="77777777" w:rsidR="00474D79" w:rsidRDefault="00474D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10FD5361" w14:textId="77777777" w:rsidR="00474D79" w:rsidRDefault="00474D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617467C2" w14:textId="77777777" w:rsidR="00474D79" w:rsidRDefault="00474D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49BD6E2B" w14:textId="77777777" w:rsidR="00474D79" w:rsidRDefault="00474D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033848A8" w14:textId="77777777" w:rsidR="00474D79" w:rsidRDefault="00474D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64C5C607" w14:textId="77777777" w:rsidR="00474D79" w:rsidRDefault="00474D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474D79" w14:paraId="682D9CF6" w14:textId="77777777" w:rsidTr="005319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D1B75C1" w14:textId="77777777" w:rsidR="00474D79" w:rsidRDefault="00474D79">
            <w:pPr>
              <w:jc w:val="center"/>
            </w:pPr>
            <w:r>
              <w:t>177</w:t>
            </w:r>
          </w:p>
        </w:tc>
        <w:tc>
          <w:tcPr>
            <w:tcW w:w="1170" w:type="dxa"/>
          </w:tcPr>
          <w:p w14:paraId="01814AB4" w14:textId="77777777" w:rsidR="00474D79" w:rsidRDefault="00474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81B89D8" w14:textId="77777777" w:rsidR="00474D79" w:rsidRDefault="00474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38414FD" w14:textId="77777777" w:rsidR="00474D79" w:rsidRDefault="00474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D25F3F7" w14:textId="77777777" w:rsidR="00474D79" w:rsidRDefault="00474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40D4490" w14:textId="77777777" w:rsidR="00474D79" w:rsidRDefault="00474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A8C6C90" w14:textId="77777777" w:rsidR="00474D79" w:rsidRDefault="00474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474D79" w14:paraId="24DA9E74" w14:textId="77777777" w:rsidTr="005319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8EB829A" w14:textId="77777777" w:rsidR="00474D79" w:rsidRDefault="00474D79">
            <w:pPr>
              <w:jc w:val="center"/>
            </w:pPr>
            <w:r>
              <w:t>80</w:t>
            </w:r>
          </w:p>
        </w:tc>
        <w:tc>
          <w:tcPr>
            <w:tcW w:w="1170" w:type="dxa"/>
          </w:tcPr>
          <w:p w14:paraId="3DFE23BD" w14:textId="77777777" w:rsidR="00474D79" w:rsidRDefault="00474D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9ADE2AC" w14:textId="77777777" w:rsidR="00474D79" w:rsidRDefault="00474D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EDDD897" w14:textId="77777777" w:rsidR="00474D79" w:rsidRDefault="00474D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FCB1F94" w14:textId="77777777" w:rsidR="00474D79" w:rsidRDefault="00474D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E873B05" w14:textId="77777777" w:rsidR="00474D79" w:rsidRDefault="00474D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7918650" w14:textId="77777777" w:rsidR="00474D79" w:rsidRDefault="00474D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</w:tbl>
    <w:p w14:paraId="71FD977D" w14:textId="77777777" w:rsidR="0053194E" w:rsidRDefault="0053194E"/>
    <w:sectPr w:rsidR="0053194E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18508035">
    <w:abstractNumId w:val="8"/>
  </w:num>
  <w:num w:numId="2" w16cid:durableId="1426615305">
    <w:abstractNumId w:val="6"/>
  </w:num>
  <w:num w:numId="3" w16cid:durableId="188104276">
    <w:abstractNumId w:val="5"/>
  </w:num>
  <w:num w:numId="4" w16cid:durableId="1123305204">
    <w:abstractNumId w:val="4"/>
  </w:num>
  <w:num w:numId="5" w16cid:durableId="1367297375">
    <w:abstractNumId w:val="7"/>
  </w:num>
  <w:num w:numId="6" w16cid:durableId="767458279">
    <w:abstractNumId w:val="3"/>
  </w:num>
  <w:num w:numId="7" w16cid:durableId="1437869710">
    <w:abstractNumId w:val="2"/>
  </w:num>
  <w:num w:numId="8" w16cid:durableId="960115113">
    <w:abstractNumId w:val="1"/>
  </w:num>
  <w:num w:numId="9" w16cid:durableId="82655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74D79"/>
    <w:rsid w:val="0053194E"/>
    <w:rsid w:val="00AA1D8D"/>
    <w:rsid w:val="00B47730"/>
    <w:rsid w:val="00B579E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0895BD"/>
  <w14:defaultImageDpi w14:val="300"/>
  <w15:docId w15:val="{764EF009-BF4F-4380-96FB-CE06B1875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2026-02-04T00:36:00Z</dcterms:modified>
  <cp:category/>
</cp:coreProperties>
</file>